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52538468" name="a56edfa0-2116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1313236" name="a56edfa0-2116-11f1-a93b-497326fa29d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Stube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91730036" name="c5cd3340-2117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6109024" name="c5cd3340-2117-11f1-a93b-497326fa29d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3589658" name="09414ed0-2119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5985368" name="09414ed0-2119-11f1-a93b-497326fa29d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71116775" name="b58af620-211c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995759" name="b58af620-211c-11f1-a93b-497326fa29d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15720976" name="5f7d6e60-211d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0918125" name="5f7d6e60-211d-11f1-a93b-497326fa29d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52069202" name="9e2b4c20-211a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5923765" name="9e2b4c20-211a-11f1-a93b-497326fa29d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89477305" name="6025b1c0-211c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345911" name="6025b1c0-211c-11f1-a93b-497326fa29d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9154330" name="e5bb9f50-211e-11f1-806e-e1a5c93061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7339302" name="e5bb9f50-211e-11f1-806e-e1a5c930612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9325179" name="35970af0-211f-11f1-806e-e1a5c93061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7094270" name="35970af0-211f-11f1-806e-e1a5c930612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